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841" w:rsidRDefault="009B1D1A">
      <w:pPr>
        <w:spacing w:after="240" w:line="240" w:lineRule="auto"/>
        <w:jc w:val="right"/>
      </w:pPr>
      <w:bookmarkStart w:id="0" w:name="_GoBack"/>
      <w:bookmarkEnd w:id="0"/>
      <w:r>
        <w:t>Załącznik nr 2 do Uchwały Nr ....../2026</w:t>
      </w:r>
      <w:r>
        <w:br/>
        <w:t>Rady Miejskiej w Nowym Mieście nad Pilicą</w:t>
      </w:r>
      <w:r>
        <w:br/>
        <w:t>z dnia .................... 2026 r.</w:t>
      </w:r>
    </w:p>
    <w:p w:rsidR="005C6841" w:rsidRDefault="009B1D1A">
      <w:pPr>
        <w:spacing w:after="240" w:line="240" w:lineRule="auto"/>
        <w:jc w:val="center"/>
      </w:pPr>
      <w:r>
        <w:rPr>
          <w:b/>
          <w:sz w:val="24"/>
        </w:rPr>
        <w:t xml:space="preserve">Wniosek o udzielenie dotacji celowej z budżetu Gminy Nowe Miasto nad Pilicą dla stowarzyszenia ogrodowego prowadzącego rodzinny ogród </w:t>
      </w:r>
      <w:r>
        <w:rPr>
          <w:b/>
          <w:sz w:val="24"/>
        </w:rPr>
        <w:t>działkowy</w:t>
      </w:r>
    </w:p>
    <w:p w:rsidR="005C6841" w:rsidRDefault="009B1D1A">
      <w:pPr>
        <w:spacing w:after="120" w:line="240" w:lineRule="auto"/>
      </w:pPr>
      <w:r>
        <w:rPr>
          <w:b/>
        </w:rPr>
        <w:t>I. Dane wnioskodawcy</w:t>
      </w:r>
    </w:p>
    <w:p w:rsidR="005C6841" w:rsidRDefault="009B1D1A">
      <w:pPr>
        <w:spacing w:after="40" w:line="240" w:lineRule="auto"/>
      </w:pPr>
      <w:r>
        <w:t>1. Nazwa stowarzyszenia ogrodowego prowadzącego rodzinny ogród działkowy: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2. Nazwa rodzinnego ogrodu</w:t>
      </w:r>
      <w:r>
        <w:t xml:space="preserve"> działkowego, którego dotyczy zadanie: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3. Adres rodzinnego ogrodu działkowego:</w:t>
      </w:r>
    </w:p>
    <w:p w:rsidR="005C6841" w:rsidRDefault="009B1D1A">
      <w:pPr>
        <w:spacing w:after="40" w:line="240" w:lineRule="auto"/>
      </w:pPr>
      <w:r>
        <w:t>....................................................</w:t>
      </w:r>
      <w:r>
        <w:t>........................................................................</w:t>
      </w:r>
    </w:p>
    <w:p w:rsidR="005C6841" w:rsidRDefault="009B1D1A">
      <w:pPr>
        <w:spacing w:after="40" w:line="240" w:lineRule="auto"/>
      </w:pPr>
      <w:r>
        <w:t>4. Adres siędziby wnioskodawcy: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80" w:line="240" w:lineRule="auto"/>
      </w:pPr>
      <w:r>
        <w:t>5. Numer NIP: ............</w:t>
      </w:r>
      <w:r>
        <w:t>............................        6. Numer REGON: ........................................</w:t>
      </w:r>
    </w:p>
    <w:p w:rsidR="005C6841" w:rsidRDefault="009B1D1A">
      <w:pPr>
        <w:spacing w:after="40" w:line="240" w:lineRule="auto"/>
      </w:pPr>
      <w:r>
        <w:t>7. Osoby uprawnione do reprezentowania wnioskodawcy: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</w:t>
      </w:r>
      <w:r>
        <w:t>..............</w:t>
      </w:r>
    </w:p>
    <w:p w:rsidR="005C6841" w:rsidRDefault="009B1D1A">
      <w:pPr>
        <w:spacing w:after="40" w:line="240" w:lineRule="auto"/>
      </w:pPr>
      <w:r>
        <w:t>8. Numer rachunku bankowego wnioskodawcy: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160" w:line="240" w:lineRule="auto"/>
      </w:pPr>
      <w:r>
        <w:t xml:space="preserve">9. Dane kontaktówe: telefon: ........................................     </w:t>
      </w:r>
      <w:r>
        <w:t xml:space="preserve">   e-mail: ........................................</w:t>
      </w:r>
    </w:p>
    <w:p w:rsidR="005C6841" w:rsidRDefault="009B1D1A">
      <w:pPr>
        <w:spacing w:after="120" w:line="240" w:lineRule="auto"/>
      </w:pPr>
      <w:r>
        <w:rPr>
          <w:b/>
        </w:rPr>
        <w:t>II. Opis zadania planowanego do realizacji</w:t>
      </w:r>
    </w:p>
    <w:p w:rsidR="005C6841" w:rsidRDefault="009B1D1A">
      <w:pPr>
        <w:spacing w:after="40" w:line="240" w:lineRule="auto"/>
      </w:pPr>
      <w:r>
        <w:t>1. Nazwa zadania: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2. Miejsce realiza</w:t>
      </w:r>
      <w:r>
        <w:t>cji zadania: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80" w:line="240" w:lineRule="auto"/>
      </w:pPr>
      <w:r>
        <w:t>3. Termin realizacji zadania: od ........................................ do ........................................</w:t>
      </w:r>
    </w:p>
    <w:p w:rsidR="005C6841" w:rsidRDefault="009B1D1A">
      <w:pPr>
        <w:spacing w:after="40" w:line="240" w:lineRule="auto"/>
      </w:pPr>
      <w:r>
        <w:t>4. Szczegółowy opis zadania: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</w:t>
      </w:r>
      <w:r>
        <w:t>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5. Cel realizacji zadania oraz wskazanie, w jaki sposób zadanie poprawi warunki korzystania z ROD przez działkowców albo zwiększy dostępn</w:t>
      </w:r>
      <w:r>
        <w:t>ość ROD dla społeczności lokalnej: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</w:t>
      </w:r>
      <w:r>
        <w:t>............................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......................................................................................................</w:t>
      </w:r>
      <w:r>
        <w:t>......................</w:t>
      </w:r>
    </w:p>
    <w:p w:rsidR="005C6841" w:rsidRDefault="009B1D1A">
      <w:pPr>
        <w:spacing w:after="120" w:line="240" w:lineRule="auto"/>
      </w:pPr>
      <w:r>
        <w:rPr>
          <w:b/>
        </w:rPr>
        <w:t>III. Kalkulacja kosztów zadania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972"/>
        <w:gridCol w:w="1972"/>
        <w:gridCol w:w="1972"/>
        <w:gridCol w:w="1972"/>
      </w:tblGrid>
      <w:tr w:rsidR="005C6841">
        <w:trPr>
          <w:tblHeader/>
          <w:jc w:val="center"/>
        </w:trPr>
        <w:tc>
          <w:tcPr>
            <w:tcW w:w="1972" w:type="dxa"/>
            <w:shd w:val="clear" w:color="auto" w:fill="D9EAF7"/>
            <w:vAlign w:val="center"/>
          </w:tcPr>
          <w:p w:rsidR="005C6841" w:rsidRDefault="009B1D1A">
            <w:r>
              <w:rPr>
                <w:b/>
                <w:sz w:val="18"/>
              </w:rPr>
              <w:t>Lp.</w:t>
            </w:r>
          </w:p>
        </w:tc>
        <w:tc>
          <w:tcPr>
            <w:tcW w:w="1972" w:type="dxa"/>
            <w:shd w:val="clear" w:color="auto" w:fill="D9EAF7"/>
            <w:vAlign w:val="center"/>
          </w:tcPr>
          <w:p w:rsidR="005C6841" w:rsidRDefault="009B1D1A">
            <w:r>
              <w:rPr>
                <w:b/>
                <w:sz w:val="18"/>
              </w:rPr>
              <w:t>Rodzaj wydatku</w:t>
            </w:r>
          </w:p>
        </w:tc>
        <w:tc>
          <w:tcPr>
            <w:tcW w:w="1972" w:type="dxa"/>
            <w:shd w:val="clear" w:color="auto" w:fill="D9EAF7"/>
            <w:vAlign w:val="center"/>
          </w:tcPr>
          <w:p w:rsidR="005C6841" w:rsidRDefault="009B1D1A">
            <w:r>
              <w:rPr>
                <w:b/>
                <w:sz w:val="18"/>
              </w:rPr>
              <w:t>Koszt brutto (zl)</w:t>
            </w:r>
          </w:p>
        </w:tc>
        <w:tc>
          <w:tcPr>
            <w:tcW w:w="1972" w:type="dxa"/>
            <w:shd w:val="clear" w:color="auto" w:fill="D9EAF7"/>
            <w:vAlign w:val="center"/>
          </w:tcPr>
          <w:p w:rsidR="005C6841" w:rsidRDefault="009B1D1A">
            <w:r>
              <w:rPr>
                <w:b/>
                <w:sz w:val="18"/>
              </w:rPr>
              <w:t>Kwota finansowana z dotacji (zl)</w:t>
            </w:r>
          </w:p>
        </w:tc>
        <w:tc>
          <w:tcPr>
            <w:tcW w:w="1972" w:type="dxa"/>
            <w:shd w:val="clear" w:color="auto" w:fill="D9EAF7"/>
            <w:vAlign w:val="center"/>
          </w:tcPr>
          <w:p w:rsidR="005C6841" w:rsidRDefault="009B1D1A">
            <w:r>
              <w:t>Kwota finansowana ze środków własnych lub innych źródeł (zl)</w:t>
            </w:r>
          </w:p>
        </w:tc>
      </w:tr>
      <w:tr w:rsidR="005C6841">
        <w:trPr>
          <w:jc w:val="center"/>
        </w:trPr>
        <w:tc>
          <w:tcPr>
            <w:tcW w:w="1972" w:type="dxa"/>
            <w:vAlign w:val="center"/>
          </w:tcPr>
          <w:p w:rsidR="005C6841" w:rsidRDefault="009B1D1A">
            <w:r>
              <w:rPr>
                <w:sz w:val="20"/>
              </w:rPr>
              <w:lastRenderedPageBreak/>
              <w:t>1.</w:t>
            </w:r>
          </w:p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</w:tr>
      <w:tr w:rsidR="005C6841">
        <w:trPr>
          <w:jc w:val="center"/>
        </w:trPr>
        <w:tc>
          <w:tcPr>
            <w:tcW w:w="1972" w:type="dxa"/>
            <w:vAlign w:val="center"/>
          </w:tcPr>
          <w:p w:rsidR="005C6841" w:rsidRDefault="009B1D1A">
            <w:r>
              <w:rPr>
                <w:sz w:val="20"/>
              </w:rPr>
              <w:t>2.</w:t>
            </w:r>
          </w:p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</w:tr>
      <w:tr w:rsidR="005C6841">
        <w:trPr>
          <w:jc w:val="center"/>
        </w:trPr>
        <w:tc>
          <w:tcPr>
            <w:tcW w:w="1972" w:type="dxa"/>
            <w:vAlign w:val="center"/>
          </w:tcPr>
          <w:p w:rsidR="005C6841" w:rsidRDefault="009B1D1A">
            <w:r>
              <w:rPr>
                <w:sz w:val="20"/>
              </w:rPr>
              <w:t>3.</w:t>
            </w:r>
          </w:p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</w:tr>
      <w:tr w:rsidR="005C6841">
        <w:trPr>
          <w:jc w:val="center"/>
        </w:trPr>
        <w:tc>
          <w:tcPr>
            <w:tcW w:w="1972" w:type="dxa"/>
            <w:vAlign w:val="center"/>
          </w:tcPr>
          <w:p w:rsidR="005C6841" w:rsidRDefault="009B1D1A">
            <w:r>
              <w:rPr>
                <w:sz w:val="20"/>
              </w:rPr>
              <w:t>4.</w:t>
            </w:r>
          </w:p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</w:tr>
      <w:tr w:rsidR="005C6841">
        <w:trPr>
          <w:jc w:val="center"/>
        </w:trPr>
        <w:tc>
          <w:tcPr>
            <w:tcW w:w="1972" w:type="dxa"/>
            <w:vAlign w:val="center"/>
          </w:tcPr>
          <w:p w:rsidR="005C6841" w:rsidRDefault="009B1D1A">
            <w:r>
              <w:rPr>
                <w:sz w:val="20"/>
              </w:rPr>
              <w:t>5.</w:t>
            </w:r>
          </w:p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  <w:tc>
          <w:tcPr>
            <w:tcW w:w="1972" w:type="dxa"/>
          </w:tcPr>
          <w:p w:rsidR="005C6841" w:rsidRDefault="005C6841"/>
        </w:tc>
      </w:tr>
    </w:tbl>
    <w:p w:rsidR="005C6841" w:rsidRDefault="005C6841">
      <w:pPr>
        <w:spacing w:after="80" w:line="240" w:lineRule="auto"/>
      </w:pPr>
    </w:p>
    <w:p w:rsidR="005C6841" w:rsidRDefault="009B1D1A">
      <w:pPr>
        <w:spacing w:after="60" w:line="240" w:lineRule="auto"/>
      </w:pPr>
      <w:r>
        <w:t xml:space="preserve">Łączny koszt zadania: </w:t>
      </w:r>
      <w:r>
        <w:t>........................................ zł</w:t>
      </w:r>
    </w:p>
    <w:p w:rsidR="005C6841" w:rsidRDefault="009B1D1A">
      <w:pPr>
        <w:spacing w:after="60" w:line="240" w:lineRule="auto"/>
      </w:pPr>
      <w:r>
        <w:t>Wnioskówana kwota dotacji: ........................................ zł</w:t>
      </w:r>
    </w:p>
    <w:p w:rsidR="005C6841" w:rsidRDefault="009B1D1A">
      <w:pPr>
        <w:spacing w:after="60" w:line="240" w:lineRule="auto"/>
      </w:pPr>
      <w:r>
        <w:t>Wkład własny wnioskodawcy: ........................................ zł</w:t>
      </w:r>
    </w:p>
    <w:p w:rsidR="005C6841" w:rsidRDefault="009B1D1A">
      <w:pPr>
        <w:spacing w:after="60" w:line="240" w:lineRule="auto"/>
      </w:pPr>
      <w:r>
        <w:t>Środki z innych źródeł, w tym środki z budżetu Województwa Mazowieckie</w:t>
      </w:r>
      <w:r>
        <w:t>go, jeżeli dotyczy: ........................................ zł</w:t>
      </w:r>
    </w:p>
    <w:p w:rsidR="005C6841" w:rsidRDefault="009B1D1A">
      <w:pPr>
        <w:spacing w:after="60" w:line="240" w:lineRule="auto"/>
      </w:pPr>
      <w:r>
        <w:t>Łączna wartość zadania: ........................................ zł</w:t>
      </w:r>
    </w:p>
    <w:p w:rsidR="005C6841" w:rsidRDefault="009B1D1A">
      <w:pPr>
        <w:spacing w:after="120" w:line="240" w:lineRule="auto"/>
      </w:pPr>
      <w:r>
        <w:rPr>
          <w:b/>
        </w:rPr>
        <w:t>IV. Oświadczenia</w:t>
      </w:r>
    </w:p>
    <w:p w:rsidR="005C6841" w:rsidRDefault="009B1D1A">
      <w:pPr>
        <w:spacing w:after="80" w:line="240" w:lineRule="auto"/>
      </w:pPr>
      <w:r>
        <w:t>Oświadczam/y, ze:</w:t>
      </w:r>
    </w:p>
    <w:p w:rsidR="005C6841" w:rsidRDefault="009B1D1A">
      <w:pPr>
        <w:spacing w:after="80" w:line="240" w:lineRule="auto"/>
      </w:pPr>
      <w:r>
        <w:t>1) dane podane we wniosku są zgodne ze stanem faktycznym i prawnym;</w:t>
      </w:r>
    </w:p>
    <w:p w:rsidR="005C6841" w:rsidRDefault="009B1D1A">
      <w:pPr>
        <w:spacing w:after="80" w:line="240" w:lineRule="auto"/>
      </w:pPr>
      <w:r>
        <w:t xml:space="preserve">2) wnioskodawca </w:t>
      </w:r>
      <w:r>
        <w:t>posiada tytul prawny do nieruchomosci albo prawo do dysponowania nieruchomością na cele objęte wnioskiem;</w:t>
      </w:r>
    </w:p>
    <w:p w:rsidR="005C6841" w:rsidRDefault="009B1D1A">
      <w:pPr>
        <w:spacing w:after="80" w:line="240" w:lineRule="auto"/>
      </w:pPr>
      <w:r>
        <w:t>3) zadanie objęte wnioskiem służy poprawie warunków korzystania z rodzinnego ogrodu działkowego przez działkowców albo zwiększeniu dostępności rodzinn</w:t>
      </w:r>
      <w:r>
        <w:t>ego ogrodu działkowego dla społeczności lokalnej;</w:t>
      </w:r>
    </w:p>
    <w:p w:rsidR="005C6841" w:rsidRDefault="009B1D1A">
      <w:pPr>
        <w:spacing w:after="80" w:line="240" w:lineRule="auto"/>
      </w:pPr>
      <w:r>
        <w:t>4) środki z dotacji zostaną wykorzystane wyłącznie na cel określony we wniosku i w umowie o udzielenie dotacji;</w:t>
      </w:r>
    </w:p>
    <w:p w:rsidR="005C6841" w:rsidRDefault="009B1D1A">
      <w:pPr>
        <w:spacing w:after="80" w:line="240" w:lineRule="auto"/>
      </w:pPr>
      <w:r>
        <w:t>5) wydatki objęte wnioskiem nie zostały i nie zostaną sfinansowane z innych środków publicznyc</w:t>
      </w:r>
      <w:r>
        <w:t>h w tej sąmej części;</w:t>
      </w:r>
    </w:p>
    <w:p w:rsidR="005C6841" w:rsidRDefault="009B1D1A">
      <w:pPr>
        <w:spacing w:after="80" w:line="240" w:lineRule="auto"/>
      </w:pPr>
      <w:r>
        <w:t>6) wnioskodawca zobowiązuje się do rozliczenia dotacji w terminie i na zasadach określonych w umowie;</w:t>
      </w:r>
    </w:p>
    <w:p w:rsidR="005C6841" w:rsidRDefault="009B1D1A">
      <w:pPr>
        <w:spacing w:after="80" w:line="240" w:lineRule="auto"/>
      </w:pPr>
      <w:r>
        <w:t>7) wnioskodawca zobowiązuje się do poddania kontroli w zakresie prawidłowości realizacji zadania i wykorzystania dotacji.</w:t>
      </w:r>
    </w:p>
    <w:p w:rsidR="005C6841" w:rsidRDefault="009B1D1A">
      <w:pPr>
        <w:spacing w:after="120" w:line="240" w:lineRule="auto"/>
      </w:pPr>
      <w:r>
        <w:rPr>
          <w:b/>
        </w:rPr>
        <w:t>V. Załączn</w:t>
      </w:r>
      <w:r>
        <w:rPr>
          <w:b/>
        </w:rPr>
        <w:t>iki</w:t>
      </w:r>
    </w:p>
    <w:p w:rsidR="005C6841" w:rsidRDefault="009B1D1A">
      <w:pPr>
        <w:spacing w:after="80" w:line="240" w:lineRule="auto"/>
      </w:pPr>
      <w:r>
        <w:t>1) Dokument potwierdzający status prawny wnioskodawcy.</w:t>
      </w:r>
    </w:p>
    <w:p w:rsidR="005C6841" w:rsidRDefault="009B1D1A">
      <w:pPr>
        <w:spacing w:after="80" w:line="240" w:lineRule="auto"/>
      </w:pPr>
      <w:r>
        <w:t>2) Dokument potwierdzający prawo do dysponowania nieruchomością na cele objęte wnioskiem.</w:t>
      </w:r>
    </w:p>
    <w:p w:rsidR="005C6841" w:rsidRDefault="009B1D1A">
      <w:pPr>
        <w:spacing w:after="80" w:line="240" w:lineRule="auto"/>
      </w:pPr>
      <w:r>
        <w:t>3) Kosztorys planowanego zadania.</w:t>
      </w:r>
    </w:p>
    <w:p w:rsidR="005C6841" w:rsidRDefault="009B1D1A">
      <w:pPr>
        <w:spacing w:after="80" w:line="240" w:lineRule="auto"/>
      </w:pPr>
      <w:r>
        <w:t>4) Dokumentacja techniczna, opis techniczny albo opis planowanych prac, j</w:t>
      </w:r>
      <w:r>
        <w:t>eżeli charakter zadania tego wymaga.</w:t>
      </w:r>
    </w:p>
    <w:p w:rsidR="005C6841" w:rsidRDefault="009B1D1A">
      <w:pPr>
        <w:spacing w:after="80" w:line="240" w:lineRule="auto"/>
      </w:pPr>
      <w:r>
        <w:t>5) Uchwała lub inny dokument właściwego organu wnioskodawcy potwierdzający potrzebę realizacji zadania, jeżeli obowiązek jego podjęcia wynika z przepisów prawa, statutu albo innych aktów wewnętrznych wnioskodawcy.</w:t>
      </w:r>
    </w:p>
    <w:p w:rsidR="005C6841" w:rsidRDefault="009B1D1A">
      <w:pPr>
        <w:spacing w:after="40" w:line="240" w:lineRule="auto"/>
      </w:pPr>
      <w:r>
        <w:t>Miejs</w:t>
      </w:r>
      <w:r>
        <w:t>cowość i data:</w:t>
      </w:r>
    </w:p>
    <w:p w:rsidR="005C6841" w:rsidRDefault="009B1D1A">
      <w:pPr>
        <w:spacing w:line="240" w:lineRule="auto"/>
      </w:pPr>
      <w:r>
        <w:lastRenderedPageBreak/>
        <w:t>........................................................................</w:t>
      </w:r>
    </w:p>
    <w:p w:rsidR="005C6841" w:rsidRDefault="009B1D1A">
      <w:pPr>
        <w:spacing w:after="40" w:line="240" w:lineRule="auto"/>
      </w:pPr>
      <w:r>
        <w:t>Podpis/y osób uprawnionych do reprezentowania wnioskodawcy:</w:t>
      </w:r>
    </w:p>
    <w:p w:rsidR="005C6841" w:rsidRDefault="009B1D1A">
      <w:pPr>
        <w:spacing w:after="40" w:line="240" w:lineRule="auto"/>
      </w:pPr>
      <w:r>
        <w:t>........................................................................</w:t>
      </w:r>
    </w:p>
    <w:p w:rsidR="005C6841" w:rsidRDefault="009B1D1A">
      <w:pPr>
        <w:spacing w:after="40" w:line="240" w:lineRule="auto"/>
      </w:pPr>
      <w:r>
        <w:t>...................................</w:t>
      </w:r>
      <w:r>
        <w:t>.....................................</w:t>
      </w:r>
    </w:p>
    <w:sectPr w:rsidR="005C6841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1A" w:rsidRDefault="009B1D1A">
      <w:pPr>
        <w:spacing w:after="0" w:line="240" w:lineRule="auto"/>
      </w:pPr>
      <w:r>
        <w:separator/>
      </w:r>
    </w:p>
  </w:endnote>
  <w:endnote w:type="continuationSeparator" w:id="0">
    <w:p w:rsidR="009B1D1A" w:rsidRDefault="009B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1" w:rsidRDefault="005C68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1A" w:rsidRDefault="009B1D1A">
      <w:pPr>
        <w:spacing w:after="0" w:line="240" w:lineRule="auto"/>
      </w:pPr>
      <w:r>
        <w:separator/>
      </w:r>
    </w:p>
  </w:footnote>
  <w:footnote w:type="continuationSeparator" w:id="0">
    <w:p w:rsidR="009B1D1A" w:rsidRDefault="009B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841" w:rsidRDefault="005C684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46B4"/>
    <w:rsid w:val="005C6841"/>
    <w:rsid w:val="009B1D1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9209891-98EE-40A0-A520-68CCE438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594739-8809-4664-9313-7DFB3787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Iwona Kieszek</cp:lastModifiedBy>
  <cp:revision>2</cp:revision>
  <dcterms:created xsi:type="dcterms:W3CDTF">2026-05-14T09:45:00Z</dcterms:created>
  <dcterms:modified xsi:type="dcterms:W3CDTF">2026-05-14T09:45:00Z</dcterms:modified>
  <cp:category/>
</cp:coreProperties>
</file>